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62411951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796389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5886495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299049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7823322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8657224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8803112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488626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1029656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389732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405137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390789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0600114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969110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0547126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584464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6586765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582546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4008351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038099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8197042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5249252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54490011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962359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0837627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715345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2576501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064249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3118422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327004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0608982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2802303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